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7E279D" w:rsidR="00613818" w:rsidP="08C628F4" w:rsidRDefault="00144666" w14:paraId="61C3A5E3" w14:textId="19D71331">
      <w:pPr>
        <w:pStyle w:val="Heading1"/>
        <w:suppressLineNumbers w:val="0"/>
        <w:bidi w:val="0"/>
        <w:spacing w:before="480" w:beforeAutospacing="off" w:after="0" w:afterAutospacing="off" w:line="276" w:lineRule="auto"/>
        <w:ind w:left="0" w:right="0"/>
        <w:jc w:val="left"/>
        <w:rPr>
          <w:rFonts w:ascii="Century" w:hAnsi="Century"/>
          <w:b w:val="0"/>
          <w:bCs w:val="0"/>
          <w:color w:val="34675D"/>
          <w:sz w:val="40"/>
          <w:szCs w:val="40"/>
        </w:rPr>
      </w:pPr>
      <w:r w:rsidRPr="08C628F4" w:rsidR="00144666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Social </w:t>
      </w:r>
      <w:r w:rsidRPr="08C628F4" w:rsidR="00095C84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Media </w:t>
      </w:r>
      <w:r w:rsidRPr="08C628F4" w:rsidR="03AC26F6">
        <w:rPr>
          <w:rFonts w:ascii="Century" w:hAnsi="Century"/>
          <w:b w:val="0"/>
          <w:bCs w:val="0"/>
          <w:color w:val="34675D"/>
          <w:sz w:val="28"/>
          <w:szCs w:val="28"/>
        </w:rPr>
        <w:t>Post Caption</w:t>
      </w:r>
      <w:r w:rsidRPr="08C628F4" w:rsidR="25D8C287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: </w:t>
      </w:r>
      <w:r w:rsidRPr="08C628F4" w:rsidR="00144666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 </w:t>
      </w:r>
      <w:r w:rsidRPr="08C628F4" w:rsidR="4452EBBB">
        <w:rPr>
          <w:rFonts w:ascii="Century" w:hAnsi="Century"/>
          <w:b w:val="0"/>
          <w:bCs w:val="0"/>
          <w:color w:val="34675D"/>
          <w:sz w:val="28"/>
          <w:szCs w:val="28"/>
        </w:rPr>
        <w:t xml:space="preserve">Were you pregnant in British Columbia between May 31, 1980, and May 8, 2026?  </w:t>
      </w:r>
      <w:r w:rsidRPr="08C628F4" w:rsidR="4452EBBB">
        <w:rPr>
          <w:rFonts w:ascii="Century" w:hAnsi="Century"/>
          <w:b w:val="0"/>
          <w:bCs w:val="0"/>
          <w:color w:val="34675D"/>
          <w:sz w:val="40"/>
          <w:szCs w:val="40"/>
        </w:rPr>
        <w:t xml:space="preserve">  </w:t>
      </w:r>
    </w:p>
    <w:p w:rsidR="64EEF28A" w:rsidP="08C628F4" w:rsidRDefault="64EEF28A" w14:paraId="0AB8FB50" w14:textId="21555376">
      <w:pPr>
        <w:pStyle w:val="Heading3"/>
        <w:rPr>
          <w:rFonts w:ascii="Century" w:hAnsi="Century"/>
          <w:b w:val="0"/>
          <w:bCs w:val="0"/>
          <w:color w:val="auto"/>
          <w:sz w:val="24"/>
          <w:szCs w:val="24"/>
        </w:rPr>
      </w:pPr>
      <w:r w:rsidRPr="08C628F4" w:rsidR="64EEF28A">
        <w:rPr>
          <w:rFonts w:ascii="Century" w:hAnsi="Century"/>
          <w:b w:val="0"/>
          <w:bCs w:val="0"/>
          <w:color w:val="auto"/>
          <w:sz w:val="24"/>
          <w:szCs w:val="24"/>
        </w:rPr>
        <w:t xml:space="preserve"> </w:t>
      </w:r>
      <w:r w:rsidRPr="08C628F4" w:rsidR="64EEF28A">
        <w:rPr>
          <w:rFonts w:ascii="Century" w:hAnsi="Century"/>
          <w:b w:val="0"/>
          <w:bCs w:val="0"/>
          <w:color w:val="auto"/>
          <w:sz w:val="24"/>
          <w:szCs w:val="24"/>
        </w:rPr>
        <w:t xml:space="preserve">Here is a suggested caption to </w:t>
      </w:r>
      <w:r w:rsidRPr="08C628F4" w:rsidR="64EEF28A">
        <w:rPr>
          <w:rFonts w:ascii="Century" w:hAnsi="Century"/>
          <w:b w:val="0"/>
          <w:bCs w:val="0"/>
          <w:color w:val="auto"/>
          <w:sz w:val="24"/>
          <w:szCs w:val="24"/>
        </w:rPr>
        <w:t>accompany</w:t>
      </w:r>
      <w:r w:rsidRPr="08C628F4" w:rsidR="64EEF28A">
        <w:rPr>
          <w:rFonts w:ascii="Century" w:hAnsi="Century"/>
          <w:b w:val="0"/>
          <w:bCs w:val="0"/>
          <w:color w:val="auto"/>
          <w:sz w:val="24"/>
          <w:szCs w:val="24"/>
        </w:rPr>
        <w:t xml:space="preserve"> the social media image</w:t>
      </w:r>
      <w:r w:rsidRPr="08C628F4" w:rsidR="30632CB3">
        <w:rPr>
          <w:rFonts w:ascii="Century" w:hAnsi="Century"/>
          <w:b w:val="0"/>
          <w:bCs w:val="0"/>
          <w:color w:val="auto"/>
          <w:sz w:val="24"/>
          <w:szCs w:val="24"/>
        </w:rPr>
        <w:t>:</w:t>
      </w:r>
    </w:p>
    <w:p w:rsidR="08C628F4" w:rsidP="08C628F4" w:rsidRDefault="08C628F4" w14:paraId="68CBD56A" w14:textId="077EC75F">
      <w:pPr>
        <w:pStyle w:val="Normal"/>
      </w:pPr>
    </w:p>
    <w:p w:rsidR="30632CB3" w:rsidP="08C628F4" w:rsidRDefault="30632CB3" w14:paraId="3A50B2FC" w14:textId="01942358">
      <w:pPr>
        <w:pStyle w:val="Normal"/>
        <w:rPr>
          <w:rFonts w:ascii="Century" w:hAnsi="Century" w:eastAsia="Century" w:cs="Century"/>
          <w:b w:val="1"/>
          <w:bCs w:val="1"/>
          <w:sz w:val="24"/>
          <w:szCs w:val="24"/>
        </w:rPr>
      </w:pPr>
      <w:r w:rsidRPr="08C628F4" w:rsidR="30632CB3">
        <w:rPr>
          <w:rFonts w:ascii="Century" w:hAnsi="Century" w:eastAsia="Century" w:cs="Century"/>
          <w:b w:val="1"/>
          <w:bCs w:val="1"/>
          <w:sz w:val="24"/>
          <w:szCs w:val="24"/>
        </w:rPr>
        <w:t xml:space="preserve">Caption: </w:t>
      </w:r>
    </w:p>
    <w:p w:rsidR="64EEF28A" w:rsidP="08C628F4" w:rsidRDefault="64EEF28A" w14:paraId="363532CA" w14:textId="05E14C0E">
      <w:pPr>
        <w:pStyle w:val="Heading3"/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</w:pPr>
      <w:r w:rsidRPr="08C628F4" w:rsidR="64EEF28A"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  <w:t>Were you pregnant in British Columbia between May 31, 1980, and May 8, 2026</w:t>
      </w:r>
      <w:r w:rsidRPr="08C628F4" w:rsidR="64EEF28A"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  <w:t xml:space="preserve">?  </w:t>
      </w:r>
    </w:p>
    <w:p w:rsidR="64EEF28A" w:rsidP="08C628F4" w:rsidRDefault="64EEF28A" w14:paraId="5023F727" w14:textId="2F755EA8">
      <w:pPr>
        <w:pStyle w:val="Heading3"/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</w:pPr>
      <w:r w:rsidRPr="08C628F4" w:rsidR="64EEF28A"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  <w:t xml:space="preserve">You may be part of the Birth Alerts BC Class Action. A Birth Alert was a communication sent by a child welfare worker from the Ministry of Children and Family Development (MCFD) to a hospital about a person who was pregnant. Some people were not aware that a Birth Alert had been issued. </w:t>
      </w:r>
    </w:p>
    <w:p w:rsidR="64EEF28A" w:rsidP="08C628F4" w:rsidRDefault="64EEF28A" w14:paraId="03552593" w14:textId="3EF23AA8">
      <w:pPr>
        <w:pStyle w:val="Heading3"/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</w:pPr>
      <w:r w:rsidRPr="08C628F4" w:rsidR="64EEF28A"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  <w:t xml:space="preserve"> </w:t>
      </w:r>
      <w:r w:rsidRPr="08C628F4" w:rsidR="64EEF28A">
        <w:rPr>
          <w:rFonts w:ascii="Century" w:hAnsi="Century"/>
          <w:b w:val="0"/>
          <w:bCs w:val="0"/>
          <w:i w:val="1"/>
          <w:iCs w:val="1"/>
          <w:color w:val="auto"/>
          <w:sz w:val="24"/>
          <w:szCs w:val="24"/>
        </w:rPr>
        <w:t>To learn more about the proposed settlement, please visit www.BirthAlertsBC.ca</w:t>
      </w:r>
    </w:p>
    <w:p w:rsidRPr="00591C02" w:rsidR="00901F03" w:rsidP="00591C02" w:rsidRDefault="00901F03" w14:paraId="7530A8E6" w14:textId="0CADB2B2">
      <w:pPr>
        <w:rPr>
          <w:rFonts w:ascii="Arial" w:hAnsi="Arial" w:cs="Arial"/>
          <w:sz w:val="21"/>
          <w:szCs w:val="21"/>
        </w:rPr>
      </w:pPr>
    </w:p>
    <w:sectPr w:rsidRPr="00591C02" w:rsidR="00901F03" w:rsidSect="00C860D1"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20160" w:h="12240" w:orient="landscape" w:code="5"/>
      <w:pgMar w:top="1440" w:right="1440" w:bottom="1019" w:left="1440" w:header="708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5288" w:rsidP="00965EA2" w:rsidRDefault="00095288" w14:paraId="549DE5A0" w14:textId="77777777">
      <w:pPr>
        <w:spacing w:after="0" w:line="240" w:lineRule="auto"/>
      </w:pPr>
      <w:r>
        <w:separator/>
      </w:r>
    </w:p>
  </w:endnote>
  <w:endnote w:type="continuationSeparator" w:id="0">
    <w:p w:rsidR="00095288" w:rsidP="00965EA2" w:rsidRDefault="00095288" w14:paraId="4B952D6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entury">
    <w:panose1 w:val="020406030507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98742063"/>
      <w:docPartObj>
        <w:docPartGallery w:val="Page Numbers (Bottom of Page)"/>
        <w:docPartUnique/>
      </w:docPartObj>
    </w:sdtPr>
    <w:sdtEndPr/>
    <w:sdtContent>
      <w:p w:rsidR="00965EA2" w:rsidRDefault="00965EA2" w14:paraId="118EBE06" w14:textId="6295B126">
        <w:pPr>
          <w:pStyle w:val="Footer"/>
          <w:framePr w:wrap="none" w:hAnchor="margin" w:vAnchor="text" w:xAlign="right" w:y="1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fldChar w:fldCharType="end"/>
        </w:r>
      </w:p>
    </w:sdtContent>
  </w:sdt>
  <w:p w:rsidR="00965EA2" w:rsidP="00965EA2" w:rsidRDefault="00965EA2" w14:paraId="7B9A6FF0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3645353"/>
      <w:docPartObj>
        <w:docPartGallery w:val="Page Numbers (Bottom of Page)"/>
        <w:docPartUnique/>
      </w:docPartObj>
    </w:sdtPr>
    <w:sdtEndPr>
      <w:rPr>
        <w:rFonts w:ascii="Arial" w:hAnsi="Arial" w:cs="Arial"/>
        <w:color w:val="808080" w:themeColor="background1" w:themeShade="80"/>
        <w:sz w:val="16"/>
        <w:szCs w:val="16"/>
      </w:rPr>
    </w:sdtEndPr>
    <w:sdtContent>
      <w:p w:rsidRPr="00965EA2" w:rsidR="00965EA2" w:rsidRDefault="00965EA2" w14:paraId="015AEE17" w14:textId="463AC4C7">
        <w:pPr>
          <w:pStyle w:val="Footer"/>
          <w:framePr w:wrap="none" w:hAnchor="margin" w:vAnchor="text" w:xAlign="right" w:y="1"/>
          <w:rPr>
            <w:rFonts w:ascii="Arial" w:hAnsi="Arial" w:cs="Arial"/>
            <w:color w:val="808080" w:themeColor="background1" w:themeShade="80"/>
            <w:sz w:val="16"/>
            <w:szCs w:val="16"/>
          </w:rPr>
        </w:pP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begin"/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instrText xml:space="preserve"> PAGE </w:instrTex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separate"/>
        </w:r>
        <w:r w:rsidRPr="00965EA2">
          <w:rPr>
            <w:rFonts w:ascii="Arial" w:hAnsi="Arial" w:cs="Arial"/>
            <w:noProof/>
            <w:color w:val="808080" w:themeColor="background1" w:themeShade="80"/>
            <w:sz w:val="16"/>
            <w:szCs w:val="16"/>
          </w:rPr>
          <w:t>2</w: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end"/>
        </w:r>
      </w:p>
    </w:sdtContent>
  </w:sdt>
  <w:p w:rsidR="00965EA2" w:rsidP="00965EA2" w:rsidRDefault="00965EA2" w14:paraId="2025C2B3" w14:textId="343978C1">
    <w:pPr>
      <w:pStyle w:val="Footer"/>
      <w:ind w:right="360" w:hanging="141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65EA2" w:rsidP="00965EA2" w:rsidRDefault="00965EA2" w14:paraId="1102C8A1" w14:textId="45C70106">
    <w:pPr>
      <w:pStyle w:val="Footer"/>
      <w:ind w:left="-141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5288" w:rsidP="00965EA2" w:rsidRDefault="00095288" w14:paraId="7B97FDEA" w14:textId="77777777">
      <w:pPr>
        <w:spacing w:after="0" w:line="240" w:lineRule="auto"/>
      </w:pPr>
      <w:r>
        <w:separator/>
      </w:r>
    </w:p>
  </w:footnote>
  <w:footnote w:type="continuationSeparator" w:id="0">
    <w:p w:rsidR="00095288" w:rsidP="00965EA2" w:rsidRDefault="00095288" w14:paraId="1EB4780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1ADD131E" w14:textId="47507E26">
    <w:pPr>
      <w:pStyle w:val="Header"/>
      <w:tabs>
        <w:tab w:val="clear" w:pos="9360"/>
        <w:tab w:val="right" w:pos="9356"/>
      </w:tabs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60447D3" wp14:editId="43990C92">
              <wp:simplePos x="0" y="0"/>
              <wp:positionH relativeFrom="column">
                <wp:posOffset>-231648</wp:posOffset>
              </wp:positionH>
              <wp:positionV relativeFrom="paragraph">
                <wp:posOffset>172212</wp:posOffset>
              </wp:positionV>
              <wp:extent cx="3670587" cy="210488"/>
              <wp:effectExtent l="0" t="0" r="0" b="5715"/>
              <wp:wrapNone/>
              <wp:docPr id="213874482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70587" cy="21048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965EA2" w:rsidR="00965EA2" w:rsidRDefault="00CE39DF" w14:paraId="3FCC8DF5" w14:textId="651C006A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BABC </w:t>
                          </w:r>
                          <w:r w:rsidR="00144666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Organic Social Content</w:t>
                          </w:r>
                          <w:r w:rsidR="00F25055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60447D3">
              <v:stroke joinstyle="miter"/>
              <v:path gradientshapeok="t" o:connecttype="rect"/>
            </v:shapetype>
            <v:shape id="Text Box 5" style="position:absolute;left:0;text-align:left;margin-left:-18.25pt;margin-top:13.55pt;width:289pt;height:16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">
              <v:textbox>
                <w:txbxContent>
                  <w:p w:rsidRPr="00965EA2" w:rsidR="00965EA2" w:rsidRDefault="00CE39DF" w14:paraId="3FCC8DF5" w14:textId="651C006A">
                    <w:pP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BABC </w:t>
                    </w:r>
                    <w:r w:rsidR="00144666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Organic Social Content</w:t>
                    </w:r>
                    <w:r w:rsidR="00F25055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37FF4D8" wp14:editId="5540ABF9">
          <wp:extent cx="429260" cy="429260"/>
          <wp:effectExtent l="0" t="0" r="2540" b="2540"/>
          <wp:docPr id="1123521737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3521737" name="Picture 11235217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444933" cy="4449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35EDFC1E" w14:textId="434CD594">
    <w:pPr>
      <w:pStyle w:val="Header"/>
      <w:ind w:left="-567"/>
    </w:pPr>
    <w:r>
      <w:rPr>
        <w:noProof/>
      </w:rPr>
      <w:drawing>
        <wp:inline distT="0" distB="0" distL="0" distR="0" wp14:anchorId="75AA6322" wp14:editId="433D0DD3">
          <wp:extent cx="1716573" cy="519373"/>
          <wp:effectExtent l="0" t="0" r="0" b="1905"/>
          <wp:docPr id="1783115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3115190" name="Picture 17831151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92993" cy="5727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F1443"/>
    <w:multiLevelType w:val="hybridMultilevel"/>
    <w:tmpl w:val="F3ACB71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4C94F2F"/>
    <w:multiLevelType w:val="hybridMultilevel"/>
    <w:tmpl w:val="FA6ED89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B0455A9"/>
    <w:multiLevelType w:val="hybridMultilevel"/>
    <w:tmpl w:val="126E81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BC53433"/>
    <w:multiLevelType w:val="hybridMultilevel"/>
    <w:tmpl w:val="93C2058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04A1487"/>
    <w:multiLevelType w:val="hybridMultilevel"/>
    <w:tmpl w:val="746E1D68"/>
    <w:lvl w:ilvl="0" w:tplc="04090001">
      <w:start w:val="1"/>
      <w:numFmt w:val="bullet"/>
      <w:pStyle w:val="ListBullet2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26611EA"/>
    <w:multiLevelType w:val="hybridMultilevel"/>
    <w:tmpl w:val="E30025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735421"/>
    <w:multiLevelType w:val="hybridMultilevel"/>
    <w:tmpl w:val="58505FC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EF495B"/>
    <w:multiLevelType w:val="hybridMultilevel"/>
    <w:tmpl w:val="EC784F2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88E27E4"/>
    <w:multiLevelType w:val="hybridMultilevel"/>
    <w:tmpl w:val="71C61A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C9B2339"/>
    <w:multiLevelType w:val="hybridMultilevel"/>
    <w:tmpl w:val="14789568"/>
    <w:lvl w:ilvl="0" w:tplc="0409000F">
      <w:start w:val="1"/>
      <w:numFmt w:val="decimal"/>
      <w:pStyle w:val="ListNumber3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9067B4"/>
    <w:multiLevelType w:val="hybridMultilevel"/>
    <w:tmpl w:val="73C2434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6194313"/>
    <w:multiLevelType w:val="hybridMultilevel"/>
    <w:tmpl w:val="C1BCDA7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305321E2"/>
    <w:multiLevelType w:val="multilevel"/>
    <w:tmpl w:val="33942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31DD2E98"/>
    <w:multiLevelType w:val="hybridMultilevel"/>
    <w:tmpl w:val="7160F64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CBF27AC"/>
    <w:multiLevelType w:val="hybridMultilevel"/>
    <w:tmpl w:val="112AC2FC"/>
    <w:lvl w:ilvl="0" w:tplc="FFFFFFFF">
      <w:start w:val="1"/>
      <w:numFmt w:val="decimal"/>
      <w:pStyle w:val="ListNumber2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67A3"/>
    <w:multiLevelType w:val="hybridMultilevel"/>
    <w:tmpl w:val="327E98B2"/>
    <w:lvl w:ilvl="0" w:tplc="04090001">
      <w:start w:val="1"/>
      <w:numFmt w:val="bullet"/>
      <w:pStyle w:val="ListBullet3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43A55EF5"/>
    <w:multiLevelType w:val="hybridMultilevel"/>
    <w:tmpl w:val="4FDC12B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7F82FB4"/>
    <w:multiLevelType w:val="multilevel"/>
    <w:tmpl w:val="8F8A2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4931188E"/>
    <w:multiLevelType w:val="multilevel"/>
    <w:tmpl w:val="7FE8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4E293F7B"/>
    <w:multiLevelType w:val="hybridMultilevel"/>
    <w:tmpl w:val="439AC2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21EC0"/>
    <w:multiLevelType w:val="hybridMultilevel"/>
    <w:tmpl w:val="B8BED2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0994F00"/>
    <w:multiLevelType w:val="hybridMultilevel"/>
    <w:tmpl w:val="DACA2D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3051ADE"/>
    <w:multiLevelType w:val="hybridMultilevel"/>
    <w:tmpl w:val="E46E0E9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89105B4"/>
    <w:multiLevelType w:val="hybridMultilevel"/>
    <w:tmpl w:val="112AC2FC"/>
    <w:lvl w:ilvl="0" w:tplc="0409000F">
      <w:start w:val="1"/>
      <w:numFmt w:val="decimal"/>
      <w:pStyle w:val="List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402C09"/>
    <w:multiLevelType w:val="hybridMultilevel"/>
    <w:tmpl w:val="339665F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1BA6AFD"/>
    <w:multiLevelType w:val="hybridMultilevel"/>
    <w:tmpl w:val="93942C2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3091A86"/>
    <w:multiLevelType w:val="hybridMultilevel"/>
    <w:tmpl w:val="9B0E1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E35353"/>
    <w:multiLevelType w:val="multilevel"/>
    <w:tmpl w:val="BF9C5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6B585535"/>
    <w:multiLevelType w:val="hybridMultilevel"/>
    <w:tmpl w:val="54268A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FC7B2E"/>
    <w:multiLevelType w:val="multilevel"/>
    <w:tmpl w:val="D764B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6FD1059D"/>
    <w:multiLevelType w:val="hybridMultilevel"/>
    <w:tmpl w:val="18E2EB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2504898"/>
    <w:multiLevelType w:val="hybridMultilevel"/>
    <w:tmpl w:val="46BC2E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3A24E1D"/>
    <w:multiLevelType w:val="hybridMultilevel"/>
    <w:tmpl w:val="00AAC84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5A45F62"/>
    <w:multiLevelType w:val="hybridMultilevel"/>
    <w:tmpl w:val="00E23D46"/>
    <w:lvl w:ilvl="0" w:tplc="04090001">
      <w:start w:val="1"/>
      <w:numFmt w:val="bullet"/>
      <w:pStyle w:val="List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76289745">
    <w:abstractNumId w:val="15"/>
  </w:num>
  <w:num w:numId="2" w16cid:durableId="213352255">
    <w:abstractNumId w:val="33"/>
  </w:num>
  <w:num w:numId="3" w16cid:durableId="515533486">
    <w:abstractNumId w:val="30"/>
  </w:num>
  <w:num w:numId="4" w16cid:durableId="436145165">
    <w:abstractNumId w:val="4"/>
  </w:num>
  <w:num w:numId="5" w16cid:durableId="620460007">
    <w:abstractNumId w:val="9"/>
  </w:num>
  <w:num w:numId="6" w16cid:durableId="743376280">
    <w:abstractNumId w:val="23"/>
  </w:num>
  <w:num w:numId="7" w16cid:durableId="555776131">
    <w:abstractNumId w:val="14"/>
  </w:num>
  <w:num w:numId="8" w16cid:durableId="1951207795">
    <w:abstractNumId w:val="7"/>
  </w:num>
  <w:num w:numId="9" w16cid:durableId="407508869">
    <w:abstractNumId w:val="0"/>
  </w:num>
  <w:num w:numId="10" w16cid:durableId="1690520964">
    <w:abstractNumId w:val="6"/>
  </w:num>
  <w:num w:numId="11" w16cid:durableId="1290696880">
    <w:abstractNumId w:val="22"/>
  </w:num>
  <w:num w:numId="12" w16cid:durableId="1984306720">
    <w:abstractNumId w:val="26"/>
  </w:num>
  <w:num w:numId="13" w16cid:durableId="2019693035">
    <w:abstractNumId w:val="17"/>
  </w:num>
  <w:num w:numId="14" w16cid:durableId="702246703">
    <w:abstractNumId w:val="13"/>
  </w:num>
  <w:num w:numId="15" w16cid:durableId="1045103337">
    <w:abstractNumId w:val="19"/>
  </w:num>
  <w:num w:numId="16" w16cid:durableId="1303150540">
    <w:abstractNumId w:val="3"/>
  </w:num>
  <w:num w:numId="17" w16cid:durableId="1547061099">
    <w:abstractNumId w:val="5"/>
  </w:num>
  <w:num w:numId="18" w16cid:durableId="396780202">
    <w:abstractNumId w:val="12"/>
  </w:num>
  <w:num w:numId="19" w16cid:durableId="1716082470">
    <w:abstractNumId w:val="27"/>
  </w:num>
  <w:num w:numId="20" w16cid:durableId="1612083296">
    <w:abstractNumId w:val="32"/>
  </w:num>
  <w:num w:numId="21" w16cid:durableId="353962396">
    <w:abstractNumId w:val="25"/>
  </w:num>
  <w:num w:numId="22" w16cid:durableId="642389699">
    <w:abstractNumId w:val="28"/>
  </w:num>
  <w:num w:numId="23" w16cid:durableId="121657705">
    <w:abstractNumId w:val="18"/>
  </w:num>
  <w:num w:numId="24" w16cid:durableId="2024090611">
    <w:abstractNumId w:val="29"/>
  </w:num>
  <w:num w:numId="25" w16cid:durableId="1755859515">
    <w:abstractNumId w:val="1"/>
  </w:num>
  <w:num w:numId="26" w16cid:durableId="634413494">
    <w:abstractNumId w:val="21"/>
  </w:num>
  <w:num w:numId="27" w16cid:durableId="304285866">
    <w:abstractNumId w:val="10"/>
  </w:num>
  <w:num w:numId="28" w16cid:durableId="250698145">
    <w:abstractNumId w:val="16"/>
  </w:num>
  <w:num w:numId="29" w16cid:durableId="1775048864">
    <w:abstractNumId w:val="31"/>
  </w:num>
  <w:num w:numId="30" w16cid:durableId="1527870054">
    <w:abstractNumId w:val="2"/>
  </w:num>
  <w:num w:numId="31" w16cid:durableId="1526865920">
    <w:abstractNumId w:val="24"/>
  </w:num>
  <w:num w:numId="32" w16cid:durableId="453908182">
    <w:abstractNumId w:val="20"/>
  </w:num>
  <w:num w:numId="33" w16cid:durableId="794562080">
    <w:abstractNumId w:val="11"/>
  </w:num>
  <w:num w:numId="34" w16cid:durableId="190128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dirty"/>
  <w:trackRevisions w:val="false"/>
  <w:defaultTabStop w:val="720"/>
  <w:characterSpacingControl w:val="doNotCompress"/>
  <w:alwaysMergeEmptyNamespac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EA2"/>
    <w:rsid w:val="000001BF"/>
    <w:rsid w:val="000046EA"/>
    <w:rsid w:val="00012139"/>
    <w:rsid w:val="000152FE"/>
    <w:rsid w:val="00017451"/>
    <w:rsid w:val="00020A8A"/>
    <w:rsid w:val="00025DC6"/>
    <w:rsid w:val="00026435"/>
    <w:rsid w:val="00032CD3"/>
    <w:rsid w:val="000349C0"/>
    <w:rsid w:val="00040197"/>
    <w:rsid w:val="0005112B"/>
    <w:rsid w:val="00051724"/>
    <w:rsid w:val="000517D5"/>
    <w:rsid w:val="0005472B"/>
    <w:rsid w:val="00066E8A"/>
    <w:rsid w:val="000707C8"/>
    <w:rsid w:val="000732C8"/>
    <w:rsid w:val="00074A05"/>
    <w:rsid w:val="00074BBE"/>
    <w:rsid w:val="0008056F"/>
    <w:rsid w:val="00081BB3"/>
    <w:rsid w:val="0008204B"/>
    <w:rsid w:val="00082403"/>
    <w:rsid w:val="00095288"/>
    <w:rsid w:val="00095C84"/>
    <w:rsid w:val="000B170C"/>
    <w:rsid w:val="000B4954"/>
    <w:rsid w:val="000B5AB5"/>
    <w:rsid w:val="000C1E1D"/>
    <w:rsid w:val="000C25DC"/>
    <w:rsid w:val="000C50D0"/>
    <w:rsid w:val="000C6605"/>
    <w:rsid w:val="000D32A9"/>
    <w:rsid w:val="000D4CF8"/>
    <w:rsid w:val="000E37D2"/>
    <w:rsid w:val="000E4E6A"/>
    <w:rsid w:val="000F0B21"/>
    <w:rsid w:val="000F270D"/>
    <w:rsid w:val="000F2EBD"/>
    <w:rsid w:val="000F39F6"/>
    <w:rsid w:val="000F7E1A"/>
    <w:rsid w:val="00100EFF"/>
    <w:rsid w:val="001015C0"/>
    <w:rsid w:val="00101F18"/>
    <w:rsid w:val="00104877"/>
    <w:rsid w:val="00104ECB"/>
    <w:rsid w:val="00106C36"/>
    <w:rsid w:val="00106C7B"/>
    <w:rsid w:val="001115D4"/>
    <w:rsid w:val="001129F5"/>
    <w:rsid w:val="00112E15"/>
    <w:rsid w:val="0012115A"/>
    <w:rsid w:val="00127C34"/>
    <w:rsid w:val="0013130F"/>
    <w:rsid w:val="00134307"/>
    <w:rsid w:val="0013610C"/>
    <w:rsid w:val="00144666"/>
    <w:rsid w:val="00146B12"/>
    <w:rsid w:val="00146F6F"/>
    <w:rsid w:val="00150774"/>
    <w:rsid w:val="00152D4A"/>
    <w:rsid w:val="00152D57"/>
    <w:rsid w:val="00171FC6"/>
    <w:rsid w:val="001766BC"/>
    <w:rsid w:val="00182F7E"/>
    <w:rsid w:val="00183A17"/>
    <w:rsid w:val="00185BA1"/>
    <w:rsid w:val="001A13B6"/>
    <w:rsid w:val="001A7429"/>
    <w:rsid w:val="001B0620"/>
    <w:rsid w:val="001B350E"/>
    <w:rsid w:val="001C2E6F"/>
    <w:rsid w:val="001C3237"/>
    <w:rsid w:val="001D10EA"/>
    <w:rsid w:val="001D1FA6"/>
    <w:rsid w:val="001D4913"/>
    <w:rsid w:val="001E23C1"/>
    <w:rsid w:val="001E2BFE"/>
    <w:rsid w:val="001F016A"/>
    <w:rsid w:val="001F2076"/>
    <w:rsid w:val="001F79ED"/>
    <w:rsid w:val="00201D11"/>
    <w:rsid w:val="002042F2"/>
    <w:rsid w:val="00211912"/>
    <w:rsid w:val="00213E67"/>
    <w:rsid w:val="00213EC4"/>
    <w:rsid w:val="0021422F"/>
    <w:rsid w:val="00215C35"/>
    <w:rsid w:val="00221A44"/>
    <w:rsid w:val="0022329A"/>
    <w:rsid w:val="002257CE"/>
    <w:rsid w:val="002303FE"/>
    <w:rsid w:val="002378BC"/>
    <w:rsid w:val="00237F1A"/>
    <w:rsid w:val="00254FFA"/>
    <w:rsid w:val="002562A9"/>
    <w:rsid w:val="002576CB"/>
    <w:rsid w:val="0026081E"/>
    <w:rsid w:val="00260C7C"/>
    <w:rsid w:val="00264E34"/>
    <w:rsid w:val="00265C38"/>
    <w:rsid w:val="00272B52"/>
    <w:rsid w:val="00276302"/>
    <w:rsid w:val="0028046B"/>
    <w:rsid w:val="00280E77"/>
    <w:rsid w:val="0028235B"/>
    <w:rsid w:val="00294F91"/>
    <w:rsid w:val="00295935"/>
    <w:rsid w:val="002968C7"/>
    <w:rsid w:val="002A0E08"/>
    <w:rsid w:val="002A0EF1"/>
    <w:rsid w:val="002B633D"/>
    <w:rsid w:val="002B67A2"/>
    <w:rsid w:val="002B6FF6"/>
    <w:rsid w:val="002B7AFA"/>
    <w:rsid w:val="002C193B"/>
    <w:rsid w:val="002C2F4E"/>
    <w:rsid w:val="002D1325"/>
    <w:rsid w:val="002D6AB4"/>
    <w:rsid w:val="002D7EC3"/>
    <w:rsid w:val="002E1A43"/>
    <w:rsid w:val="002E6C4A"/>
    <w:rsid w:val="002E6D09"/>
    <w:rsid w:val="002E7B68"/>
    <w:rsid w:val="002F1BE3"/>
    <w:rsid w:val="002F6022"/>
    <w:rsid w:val="003043C1"/>
    <w:rsid w:val="0031353C"/>
    <w:rsid w:val="00313FD5"/>
    <w:rsid w:val="0031504F"/>
    <w:rsid w:val="00315F88"/>
    <w:rsid w:val="0033032F"/>
    <w:rsid w:val="00337903"/>
    <w:rsid w:val="00347DD1"/>
    <w:rsid w:val="00351BB2"/>
    <w:rsid w:val="00354A54"/>
    <w:rsid w:val="00357592"/>
    <w:rsid w:val="003623D7"/>
    <w:rsid w:val="003677D6"/>
    <w:rsid w:val="003701CA"/>
    <w:rsid w:val="003710A6"/>
    <w:rsid w:val="0037575B"/>
    <w:rsid w:val="003801B3"/>
    <w:rsid w:val="00381653"/>
    <w:rsid w:val="003863C6"/>
    <w:rsid w:val="00386F39"/>
    <w:rsid w:val="00387247"/>
    <w:rsid w:val="003879AD"/>
    <w:rsid w:val="00394B89"/>
    <w:rsid w:val="003951A8"/>
    <w:rsid w:val="003A00B4"/>
    <w:rsid w:val="003A1105"/>
    <w:rsid w:val="003A14B0"/>
    <w:rsid w:val="003B2653"/>
    <w:rsid w:val="003B3669"/>
    <w:rsid w:val="003B4F18"/>
    <w:rsid w:val="003B5696"/>
    <w:rsid w:val="003C130B"/>
    <w:rsid w:val="003C303D"/>
    <w:rsid w:val="003C36FD"/>
    <w:rsid w:val="003C4990"/>
    <w:rsid w:val="003C52F6"/>
    <w:rsid w:val="003C5878"/>
    <w:rsid w:val="003C5CE2"/>
    <w:rsid w:val="003D7A75"/>
    <w:rsid w:val="003E3DFB"/>
    <w:rsid w:val="003E43FF"/>
    <w:rsid w:val="003E4F11"/>
    <w:rsid w:val="003E5B65"/>
    <w:rsid w:val="003F5987"/>
    <w:rsid w:val="003F5C9B"/>
    <w:rsid w:val="004010DC"/>
    <w:rsid w:val="00402BE1"/>
    <w:rsid w:val="00405721"/>
    <w:rsid w:val="00413138"/>
    <w:rsid w:val="00417284"/>
    <w:rsid w:val="00421456"/>
    <w:rsid w:val="004255EB"/>
    <w:rsid w:val="00425AB4"/>
    <w:rsid w:val="00431A0E"/>
    <w:rsid w:val="00435D69"/>
    <w:rsid w:val="00437366"/>
    <w:rsid w:val="00446A20"/>
    <w:rsid w:val="00447A60"/>
    <w:rsid w:val="00450B46"/>
    <w:rsid w:val="0045648E"/>
    <w:rsid w:val="00460046"/>
    <w:rsid w:val="00460281"/>
    <w:rsid w:val="00460C21"/>
    <w:rsid w:val="004629E8"/>
    <w:rsid w:val="00462DC6"/>
    <w:rsid w:val="00463AF9"/>
    <w:rsid w:val="004645E7"/>
    <w:rsid w:val="004652DF"/>
    <w:rsid w:val="00475746"/>
    <w:rsid w:val="00475F2A"/>
    <w:rsid w:val="0047668E"/>
    <w:rsid w:val="004818E0"/>
    <w:rsid w:val="00496936"/>
    <w:rsid w:val="004A0802"/>
    <w:rsid w:val="004A21DB"/>
    <w:rsid w:val="004A3293"/>
    <w:rsid w:val="004A44A6"/>
    <w:rsid w:val="004B2E75"/>
    <w:rsid w:val="004B4961"/>
    <w:rsid w:val="004B50F2"/>
    <w:rsid w:val="004B51BE"/>
    <w:rsid w:val="004B6B86"/>
    <w:rsid w:val="004C320E"/>
    <w:rsid w:val="004C349A"/>
    <w:rsid w:val="004C677E"/>
    <w:rsid w:val="004D1FF1"/>
    <w:rsid w:val="004D4C50"/>
    <w:rsid w:val="004E0DC0"/>
    <w:rsid w:val="004E1551"/>
    <w:rsid w:val="004E2A72"/>
    <w:rsid w:val="004E35FF"/>
    <w:rsid w:val="004E42F4"/>
    <w:rsid w:val="004E5250"/>
    <w:rsid w:val="004E7229"/>
    <w:rsid w:val="004F4E8C"/>
    <w:rsid w:val="004F6DF1"/>
    <w:rsid w:val="00505DB4"/>
    <w:rsid w:val="005062A1"/>
    <w:rsid w:val="00514ED9"/>
    <w:rsid w:val="0051738B"/>
    <w:rsid w:val="00521FEE"/>
    <w:rsid w:val="00524F19"/>
    <w:rsid w:val="00525B2D"/>
    <w:rsid w:val="00526738"/>
    <w:rsid w:val="00542CC1"/>
    <w:rsid w:val="00543DDB"/>
    <w:rsid w:val="005525F1"/>
    <w:rsid w:val="00553533"/>
    <w:rsid w:val="0055548D"/>
    <w:rsid w:val="00555A3E"/>
    <w:rsid w:val="00557FB4"/>
    <w:rsid w:val="005614EF"/>
    <w:rsid w:val="00565938"/>
    <w:rsid w:val="005813A9"/>
    <w:rsid w:val="00581D60"/>
    <w:rsid w:val="00581D85"/>
    <w:rsid w:val="00582DDB"/>
    <w:rsid w:val="00584B14"/>
    <w:rsid w:val="005855A6"/>
    <w:rsid w:val="00591C02"/>
    <w:rsid w:val="00592240"/>
    <w:rsid w:val="005949DC"/>
    <w:rsid w:val="0059602D"/>
    <w:rsid w:val="005A214D"/>
    <w:rsid w:val="005A41CD"/>
    <w:rsid w:val="005A66B9"/>
    <w:rsid w:val="005A6B82"/>
    <w:rsid w:val="005B2533"/>
    <w:rsid w:val="005B6D9A"/>
    <w:rsid w:val="005C5510"/>
    <w:rsid w:val="005D1C67"/>
    <w:rsid w:val="005D223C"/>
    <w:rsid w:val="005D42A4"/>
    <w:rsid w:val="005E0FD5"/>
    <w:rsid w:val="005E3F57"/>
    <w:rsid w:val="005E4012"/>
    <w:rsid w:val="005F03FF"/>
    <w:rsid w:val="005F2D07"/>
    <w:rsid w:val="005F3B95"/>
    <w:rsid w:val="005F61BF"/>
    <w:rsid w:val="00603F2E"/>
    <w:rsid w:val="00606192"/>
    <w:rsid w:val="006137CD"/>
    <w:rsid w:val="00613818"/>
    <w:rsid w:val="00616F0C"/>
    <w:rsid w:val="006243AA"/>
    <w:rsid w:val="00624A14"/>
    <w:rsid w:val="006318EE"/>
    <w:rsid w:val="006339B2"/>
    <w:rsid w:val="006339F5"/>
    <w:rsid w:val="00635E85"/>
    <w:rsid w:val="00636A06"/>
    <w:rsid w:val="006377AE"/>
    <w:rsid w:val="0064066D"/>
    <w:rsid w:val="00642631"/>
    <w:rsid w:val="006439BC"/>
    <w:rsid w:val="00645955"/>
    <w:rsid w:val="00651C6B"/>
    <w:rsid w:val="00654E97"/>
    <w:rsid w:val="00660A33"/>
    <w:rsid w:val="00664C40"/>
    <w:rsid w:val="006659F1"/>
    <w:rsid w:val="006748DD"/>
    <w:rsid w:val="00674F78"/>
    <w:rsid w:val="006765D2"/>
    <w:rsid w:val="00680116"/>
    <w:rsid w:val="00681C2A"/>
    <w:rsid w:val="00686368"/>
    <w:rsid w:val="00686D56"/>
    <w:rsid w:val="00694542"/>
    <w:rsid w:val="00695046"/>
    <w:rsid w:val="00695094"/>
    <w:rsid w:val="00695E3E"/>
    <w:rsid w:val="006974B5"/>
    <w:rsid w:val="006A2920"/>
    <w:rsid w:val="006A4492"/>
    <w:rsid w:val="006A775F"/>
    <w:rsid w:val="006A7D75"/>
    <w:rsid w:val="006B18BF"/>
    <w:rsid w:val="006C0615"/>
    <w:rsid w:val="006C1E5D"/>
    <w:rsid w:val="006C38DA"/>
    <w:rsid w:val="006C3C5B"/>
    <w:rsid w:val="006C7BAF"/>
    <w:rsid w:val="006D1AA1"/>
    <w:rsid w:val="006E2622"/>
    <w:rsid w:val="006E29B7"/>
    <w:rsid w:val="006E2BD8"/>
    <w:rsid w:val="006E3182"/>
    <w:rsid w:val="006E4C87"/>
    <w:rsid w:val="006F1964"/>
    <w:rsid w:val="006F2740"/>
    <w:rsid w:val="006F46D1"/>
    <w:rsid w:val="00701ACF"/>
    <w:rsid w:val="00704FCA"/>
    <w:rsid w:val="007073CA"/>
    <w:rsid w:val="00713CA1"/>
    <w:rsid w:val="0071594C"/>
    <w:rsid w:val="0071798C"/>
    <w:rsid w:val="00721A9C"/>
    <w:rsid w:val="00722804"/>
    <w:rsid w:val="007233DC"/>
    <w:rsid w:val="0072360F"/>
    <w:rsid w:val="00727545"/>
    <w:rsid w:val="0073339F"/>
    <w:rsid w:val="00734718"/>
    <w:rsid w:val="0073717E"/>
    <w:rsid w:val="00740726"/>
    <w:rsid w:val="00746282"/>
    <w:rsid w:val="0074782D"/>
    <w:rsid w:val="00752A30"/>
    <w:rsid w:val="00756209"/>
    <w:rsid w:val="00760A5D"/>
    <w:rsid w:val="00760EDF"/>
    <w:rsid w:val="00771973"/>
    <w:rsid w:val="007723F0"/>
    <w:rsid w:val="0077373C"/>
    <w:rsid w:val="007762A2"/>
    <w:rsid w:val="00790172"/>
    <w:rsid w:val="00794401"/>
    <w:rsid w:val="007A6715"/>
    <w:rsid w:val="007A721E"/>
    <w:rsid w:val="007B1834"/>
    <w:rsid w:val="007C3B36"/>
    <w:rsid w:val="007D3CA5"/>
    <w:rsid w:val="007D4249"/>
    <w:rsid w:val="007D4D81"/>
    <w:rsid w:val="007D705D"/>
    <w:rsid w:val="007D75E7"/>
    <w:rsid w:val="007E076C"/>
    <w:rsid w:val="007E0FDF"/>
    <w:rsid w:val="007E279D"/>
    <w:rsid w:val="007E4406"/>
    <w:rsid w:val="007E6366"/>
    <w:rsid w:val="007F012C"/>
    <w:rsid w:val="007F104B"/>
    <w:rsid w:val="007F6054"/>
    <w:rsid w:val="00802FF3"/>
    <w:rsid w:val="00803F18"/>
    <w:rsid w:val="00807001"/>
    <w:rsid w:val="008079C5"/>
    <w:rsid w:val="008171CB"/>
    <w:rsid w:val="008179B5"/>
    <w:rsid w:val="008259E8"/>
    <w:rsid w:val="008315C4"/>
    <w:rsid w:val="00832B42"/>
    <w:rsid w:val="00834372"/>
    <w:rsid w:val="008372FB"/>
    <w:rsid w:val="00842040"/>
    <w:rsid w:val="00842ABE"/>
    <w:rsid w:val="00843F11"/>
    <w:rsid w:val="008449DA"/>
    <w:rsid w:val="0084709F"/>
    <w:rsid w:val="00847BF9"/>
    <w:rsid w:val="008563CA"/>
    <w:rsid w:val="00860BFF"/>
    <w:rsid w:val="008621D6"/>
    <w:rsid w:val="00863400"/>
    <w:rsid w:val="00864273"/>
    <w:rsid w:val="0086592B"/>
    <w:rsid w:val="008700D4"/>
    <w:rsid w:val="0087221F"/>
    <w:rsid w:val="00874526"/>
    <w:rsid w:val="008747AD"/>
    <w:rsid w:val="00875BD8"/>
    <w:rsid w:val="00881068"/>
    <w:rsid w:val="00881328"/>
    <w:rsid w:val="00887231"/>
    <w:rsid w:val="00887929"/>
    <w:rsid w:val="00891221"/>
    <w:rsid w:val="00892690"/>
    <w:rsid w:val="0089427C"/>
    <w:rsid w:val="0089645E"/>
    <w:rsid w:val="00896C37"/>
    <w:rsid w:val="008B460E"/>
    <w:rsid w:val="008B4C18"/>
    <w:rsid w:val="008B5CE9"/>
    <w:rsid w:val="008B60C0"/>
    <w:rsid w:val="008B6821"/>
    <w:rsid w:val="008C130A"/>
    <w:rsid w:val="008C2ECE"/>
    <w:rsid w:val="008C3742"/>
    <w:rsid w:val="008C38B9"/>
    <w:rsid w:val="008C4B22"/>
    <w:rsid w:val="008E0130"/>
    <w:rsid w:val="008E11A6"/>
    <w:rsid w:val="008E2759"/>
    <w:rsid w:val="008E4D5B"/>
    <w:rsid w:val="008E704E"/>
    <w:rsid w:val="008F21B4"/>
    <w:rsid w:val="009015CE"/>
    <w:rsid w:val="00901F03"/>
    <w:rsid w:val="00911CA7"/>
    <w:rsid w:val="009131B9"/>
    <w:rsid w:val="009139A1"/>
    <w:rsid w:val="00914B2D"/>
    <w:rsid w:val="00914E1A"/>
    <w:rsid w:val="00915FFA"/>
    <w:rsid w:val="00916A07"/>
    <w:rsid w:val="00920FC9"/>
    <w:rsid w:val="00922E40"/>
    <w:rsid w:val="00924B2D"/>
    <w:rsid w:val="00930667"/>
    <w:rsid w:val="009312DE"/>
    <w:rsid w:val="00935E7E"/>
    <w:rsid w:val="0094631B"/>
    <w:rsid w:val="0094762A"/>
    <w:rsid w:val="009541C5"/>
    <w:rsid w:val="0095558C"/>
    <w:rsid w:val="009618F2"/>
    <w:rsid w:val="00965EA2"/>
    <w:rsid w:val="00966196"/>
    <w:rsid w:val="00970CE5"/>
    <w:rsid w:val="00971231"/>
    <w:rsid w:val="00971A14"/>
    <w:rsid w:val="009748BD"/>
    <w:rsid w:val="009763A7"/>
    <w:rsid w:val="00987838"/>
    <w:rsid w:val="00990ACB"/>
    <w:rsid w:val="009917FE"/>
    <w:rsid w:val="00997FBC"/>
    <w:rsid w:val="009A2F93"/>
    <w:rsid w:val="009A517D"/>
    <w:rsid w:val="009B26AA"/>
    <w:rsid w:val="009B295A"/>
    <w:rsid w:val="009B5F9D"/>
    <w:rsid w:val="009C294D"/>
    <w:rsid w:val="009C5D72"/>
    <w:rsid w:val="009D0719"/>
    <w:rsid w:val="009D10D5"/>
    <w:rsid w:val="009D290C"/>
    <w:rsid w:val="009E1703"/>
    <w:rsid w:val="009E2171"/>
    <w:rsid w:val="009E2BDF"/>
    <w:rsid w:val="009F1915"/>
    <w:rsid w:val="009F5DEB"/>
    <w:rsid w:val="00A020B0"/>
    <w:rsid w:val="00A020E2"/>
    <w:rsid w:val="00A07844"/>
    <w:rsid w:val="00A11040"/>
    <w:rsid w:val="00A14434"/>
    <w:rsid w:val="00A15CED"/>
    <w:rsid w:val="00A204A3"/>
    <w:rsid w:val="00A2585C"/>
    <w:rsid w:val="00A331FC"/>
    <w:rsid w:val="00A350A8"/>
    <w:rsid w:val="00A358A7"/>
    <w:rsid w:val="00A37B60"/>
    <w:rsid w:val="00A37C5F"/>
    <w:rsid w:val="00A37D36"/>
    <w:rsid w:val="00A41224"/>
    <w:rsid w:val="00A427CA"/>
    <w:rsid w:val="00A44CD5"/>
    <w:rsid w:val="00A452FA"/>
    <w:rsid w:val="00A469B4"/>
    <w:rsid w:val="00A540BB"/>
    <w:rsid w:val="00A5419B"/>
    <w:rsid w:val="00A55479"/>
    <w:rsid w:val="00A55ADA"/>
    <w:rsid w:val="00A61D8F"/>
    <w:rsid w:val="00A633B5"/>
    <w:rsid w:val="00A80C16"/>
    <w:rsid w:val="00A84594"/>
    <w:rsid w:val="00A8503E"/>
    <w:rsid w:val="00A8524B"/>
    <w:rsid w:val="00A87099"/>
    <w:rsid w:val="00A90BEF"/>
    <w:rsid w:val="00A918FF"/>
    <w:rsid w:val="00A9248E"/>
    <w:rsid w:val="00A93445"/>
    <w:rsid w:val="00A9795C"/>
    <w:rsid w:val="00AA4838"/>
    <w:rsid w:val="00AA682A"/>
    <w:rsid w:val="00AB4418"/>
    <w:rsid w:val="00AB5E5D"/>
    <w:rsid w:val="00AC48E9"/>
    <w:rsid w:val="00AD3FF8"/>
    <w:rsid w:val="00AD59CC"/>
    <w:rsid w:val="00AD7C99"/>
    <w:rsid w:val="00AE3DDF"/>
    <w:rsid w:val="00AE541E"/>
    <w:rsid w:val="00AE67BD"/>
    <w:rsid w:val="00AF6428"/>
    <w:rsid w:val="00B03BA7"/>
    <w:rsid w:val="00B041F3"/>
    <w:rsid w:val="00B07BAF"/>
    <w:rsid w:val="00B10994"/>
    <w:rsid w:val="00B16BC9"/>
    <w:rsid w:val="00B24B89"/>
    <w:rsid w:val="00B269AF"/>
    <w:rsid w:val="00B356FC"/>
    <w:rsid w:val="00B35A2C"/>
    <w:rsid w:val="00B46F4C"/>
    <w:rsid w:val="00B519EF"/>
    <w:rsid w:val="00B558E8"/>
    <w:rsid w:val="00B55D5C"/>
    <w:rsid w:val="00B60161"/>
    <w:rsid w:val="00B65546"/>
    <w:rsid w:val="00B66688"/>
    <w:rsid w:val="00B70AAB"/>
    <w:rsid w:val="00B7132E"/>
    <w:rsid w:val="00B7302D"/>
    <w:rsid w:val="00B73753"/>
    <w:rsid w:val="00B80FCE"/>
    <w:rsid w:val="00B82311"/>
    <w:rsid w:val="00B82419"/>
    <w:rsid w:val="00B826FD"/>
    <w:rsid w:val="00B87053"/>
    <w:rsid w:val="00B90939"/>
    <w:rsid w:val="00B911DF"/>
    <w:rsid w:val="00B91FF7"/>
    <w:rsid w:val="00B95CF4"/>
    <w:rsid w:val="00BA3D70"/>
    <w:rsid w:val="00BA4382"/>
    <w:rsid w:val="00BA75B9"/>
    <w:rsid w:val="00BB25D1"/>
    <w:rsid w:val="00BB60BA"/>
    <w:rsid w:val="00BC49C8"/>
    <w:rsid w:val="00BC5260"/>
    <w:rsid w:val="00BC7956"/>
    <w:rsid w:val="00BD3A85"/>
    <w:rsid w:val="00BD4987"/>
    <w:rsid w:val="00BD4F01"/>
    <w:rsid w:val="00BD57DF"/>
    <w:rsid w:val="00BD69DC"/>
    <w:rsid w:val="00BE1786"/>
    <w:rsid w:val="00BE5743"/>
    <w:rsid w:val="00BF2362"/>
    <w:rsid w:val="00BF54D4"/>
    <w:rsid w:val="00C03136"/>
    <w:rsid w:val="00C04255"/>
    <w:rsid w:val="00C05F45"/>
    <w:rsid w:val="00C1189D"/>
    <w:rsid w:val="00C22263"/>
    <w:rsid w:val="00C2244B"/>
    <w:rsid w:val="00C26E00"/>
    <w:rsid w:val="00C26EF2"/>
    <w:rsid w:val="00C351CD"/>
    <w:rsid w:val="00C37434"/>
    <w:rsid w:val="00C40865"/>
    <w:rsid w:val="00C42B71"/>
    <w:rsid w:val="00C43310"/>
    <w:rsid w:val="00C52549"/>
    <w:rsid w:val="00C55709"/>
    <w:rsid w:val="00C57E48"/>
    <w:rsid w:val="00C624EB"/>
    <w:rsid w:val="00C63627"/>
    <w:rsid w:val="00C65230"/>
    <w:rsid w:val="00C657FB"/>
    <w:rsid w:val="00C66FF0"/>
    <w:rsid w:val="00C73077"/>
    <w:rsid w:val="00C808BA"/>
    <w:rsid w:val="00C81E04"/>
    <w:rsid w:val="00C858C2"/>
    <w:rsid w:val="00C860D1"/>
    <w:rsid w:val="00C86C67"/>
    <w:rsid w:val="00C90570"/>
    <w:rsid w:val="00C910FB"/>
    <w:rsid w:val="00C96057"/>
    <w:rsid w:val="00C9629E"/>
    <w:rsid w:val="00CA0467"/>
    <w:rsid w:val="00CA236D"/>
    <w:rsid w:val="00CA4283"/>
    <w:rsid w:val="00CB2C58"/>
    <w:rsid w:val="00CB5ADD"/>
    <w:rsid w:val="00CB5E4C"/>
    <w:rsid w:val="00CB655C"/>
    <w:rsid w:val="00CB6753"/>
    <w:rsid w:val="00CB7326"/>
    <w:rsid w:val="00CC1203"/>
    <w:rsid w:val="00CC49B8"/>
    <w:rsid w:val="00CC4C70"/>
    <w:rsid w:val="00CC685E"/>
    <w:rsid w:val="00CD04A5"/>
    <w:rsid w:val="00CD178A"/>
    <w:rsid w:val="00CD4679"/>
    <w:rsid w:val="00CD691F"/>
    <w:rsid w:val="00CE0FA5"/>
    <w:rsid w:val="00CE198B"/>
    <w:rsid w:val="00CE2438"/>
    <w:rsid w:val="00CE2CC0"/>
    <w:rsid w:val="00CE39DF"/>
    <w:rsid w:val="00CE3F38"/>
    <w:rsid w:val="00CE4E4F"/>
    <w:rsid w:val="00CE7F7A"/>
    <w:rsid w:val="00CF4F7B"/>
    <w:rsid w:val="00CF5E32"/>
    <w:rsid w:val="00D005C3"/>
    <w:rsid w:val="00D017A5"/>
    <w:rsid w:val="00D0191F"/>
    <w:rsid w:val="00D01B3A"/>
    <w:rsid w:val="00D01DD7"/>
    <w:rsid w:val="00D040C3"/>
    <w:rsid w:val="00D04778"/>
    <w:rsid w:val="00D061F5"/>
    <w:rsid w:val="00D06AC0"/>
    <w:rsid w:val="00D15F10"/>
    <w:rsid w:val="00D1679B"/>
    <w:rsid w:val="00D228B2"/>
    <w:rsid w:val="00D248AA"/>
    <w:rsid w:val="00D2714B"/>
    <w:rsid w:val="00D27E00"/>
    <w:rsid w:val="00D31AD9"/>
    <w:rsid w:val="00D373C8"/>
    <w:rsid w:val="00D374FA"/>
    <w:rsid w:val="00D43351"/>
    <w:rsid w:val="00D455DA"/>
    <w:rsid w:val="00D47A65"/>
    <w:rsid w:val="00D5426F"/>
    <w:rsid w:val="00D55B34"/>
    <w:rsid w:val="00D619EB"/>
    <w:rsid w:val="00D6452D"/>
    <w:rsid w:val="00D65AA7"/>
    <w:rsid w:val="00D70C12"/>
    <w:rsid w:val="00D7351F"/>
    <w:rsid w:val="00D742F9"/>
    <w:rsid w:val="00D75A46"/>
    <w:rsid w:val="00D81CB1"/>
    <w:rsid w:val="00D834EA"/>
    <w:rsid w:val="00D8524B"/>
    <w:rsid w:val="00D928F6"/>
    <w:rsid w:val="00D9358F"/>
    <w:rsid w:val="00D93BD9"/>
    <w:rsid w:val="00D94C0D"/>
    <w:rsid w:val="00DB0B3D"/>
    <w:rsid w:val="00DB4BC8"/>
    <w:rsid w:val="00DB51B2"/>
    <w:rsid w:val="00DB5A59"/>
    <w:rsid w:val="00DC13D8"/>
    <w:rsid w:val="00DC1ABE"/>
    <w:rsid w:val="00DC49C8"/>
    <w:rsid w:val="00DC7281"/>
    <w:rsid w:val="00DD0FDA"/>
    <w:rsid w:val="00DD1A06"/>
    <w:rsid w:val="00DD5A44"/>
    <w:rsid w:val="00DE26F6"/>
    <w:rsid w:val="00DE57B1"/>
    <w:rsid w:val="00DE61C8"/>
    <w:rsid w:val="00DF07CC"/>
    <w:rsid w:val="00DF3183"/>
    <w:rsid w:val="00DF4B30"/>
    <w:rsid w:val="00E00700"/>
    <w:rsid w:val="00E04C0D"/>
    <w:rsid w:val="00E07A31"/>
    <w:rsid w:val="00E10826"/>
    <w:rsid w:val="00E14DDD"/>
    <w:rsid w:val="00E169D3"/>
    <w:rsid w:val="00E2100E"/>
    <w:rsid w:val="00E213C7"/>
    <w:rsid w:val="00E24C3E"/>
    <w:rsid w:val="00E256A2"/>
    <w:rsid w:val="00E25876"/>
    <w:rsid w:val="00E267E5"/>
    <w:rsid w:val="00E31BD8"/>
    <w:rsid w:val="00E321CA"/>
    <w:rsid w:val="00E4224B"/>
    <w:rsid w:val="00E44EFB"/>
    <w:rsid w:val="00E518BF"/>
    <w:rsid w:val="00E56E7B"/>
    <w:rsid w:val="00E62EFC"/>
    <w:rsid w:val="00E65D34"/>
    <w:rsid w:val="00E67298"/>
    <w:rsid w:val="00E74F84"/>
    <w:rsid w:val="00E759CF"/>
    <w:rsid w:val="00E81843"/>
    <w:rsid w:val="00E81BC5"/>
    <w:rsid w:val="00E828C5"/>
    <w:rsid w:val="00E8577E"/>
    <w:rsid w:val="00E8657B"/>
    <w:rsid w:val="00E92BA8"/>
    <w:rsid w:val="00E93331"/>
    <w:rsid w:val="00E9375D"/>
    <w:rsid w:val="00E944DB"/>
    <w:rsid w:val="00E96D37"/>
    <w:rsid w:val="00EA0B30"/>
    <w:rsid w:val="00EA49E4"/>
    <w:rsid w:val="00EA4C34"/>
    <w:rsid w:val="00EA60EC"/>
    <w:rsid w:val="00EB5BBC"/>
    <w:rsid w:val="00EC000D"/>
    <w:rsid w:val="00EC00D8"/>
    <w:rsid w:val="00ED2A2B"/>
    <w:rsid w:val="00ED3DCB"/>
    <w:rsid w:val="00ED5BE4"/>
    <w:rsid w:val="00EE1BD9"/>
    <w:rsid w:val="00EE690B"/>
    <w:rsid w:val="00EE6A25"/>
    <w:rsid w:val="00EE6C75"/>
    <w:rsid w:val="00EE7A86"/>
    <w:rsid w:val="00EF0AAF"/>
    <w:rsid w:val="00EF3C90"/>
    <w:rsid w:val="00EF4402"/>
    <w:rsid w:val="00EF723A"/>
    <w:rsid w:val="00F00C8C"/>
    <w:rsid w:val="00F05A4C"/>
    <w:rsid w:val="00F05B49"/>
    <w:rsid w:val="00F12464"/>
    <w:rsid w:val="00F1431B"/>
    <w:rsid w:val="00F20D21"/>
    <w:rsid w:val="00F22966"/>
    <w:rsid w:val="00F25055"/>
    <w:rsid w:val="00F27B6E"/>
    <w:rsid w:val="00F27EE5"/>
    <w:rsid w:val="00F30560"/>
    <w:rsid w:val="00F319F7"/>
    <w:rsid w:val="00F37519"/>
    <w:rsid w:val="00F449FD"/>
    <w:rsid w:val="00F45919"/>
    <w:rsid w:val="00F45AC5"/>
    <w:rsid w:val="00F47AA8"/>
    <w:rsid w:val="00F53446"/>
    <w:rsid w:val="00F54134"/>
    <w:rsid w:val="00F61836"/>
    <w:rsid w:val="00F6241A"/>
    <w:rsid w:val="00F65154"/>
    <w:rsid w:val="00F72131"/>
    <w:rsid w:val="00F73552"/>
    <w:rsid w:val="00F80A1D"/>
    <w:rsid w:val="00F80EC3"/>
    <w:rsid w:val="00F80ED3"/>
    <w:rsid w:val="00F8158F"/>
    <w:rsid w:val="00F870B7"/>
    <w:rsid w:val="00F92DA5"/>
    <w:rsid w:val="00F94610"/>
    <w:rsid w:val="00FA11F7"/>
    <w:rsid w:val="00FA3116"/>
    <w:rsid w:val="00FA526B"/>
    <w:rsid w:val="00FA6BA1"/>
    <w:rsid w:val="00FA6D16"/>
    <w:rsid w:val="00FB2545"/>
    <w:rsid w:val="00FD0B94"/>
    <w:rsid w:val="00FD1014"/>
    <w:rsid w:val="00FD3091"/>
    <w:rsid w:val="00FD36E9"/>
    <w:rsid w:val="00FE1113"/>
    <w:rsid w:val="00FE135D"/>
    <w:rsid w:val="00FE3079"/>
    <w:rsid w:val="00FE6A71"/>
    <w:rsid w:val="00FF30D2"/>
    <w:rsid w:val="00FF3CD6"/>
    <w:rsid w:val="03AC26F6"/>
    <w:rsid w:val="08C628F4"/>
    <w:rsid w:val="0B7C19B8"/>
    <w:rsid w:val="15D685A8"/>
    <w:rsid w:val="173B935D"/>
    <w:rsid w:val="1838DF47"/>
    <w:rsid w:val="1910D1E5"/>
    <w:rsid w:val="1B634FF0"/>
    <w:rsid w:val="2239A925"/>
    <w:rsid w:val="231D145A"/>
    <w:rsid w:val="25010B8E"/>
    <w:rsid w:val="25D8C287"/>
    <w:rsid w:val="28AD30E7"/>
    <w:rsid w:val="2B938FA6"/>
    <w:rsid w:val="2C1F16D7"/>
    <w:rsid w:val="2DB30A8A"/>
    <w:rsid w:val="30632CB3"/>
    <w:rsid w:val="38DEB2F7"/>
    <w:rsid w:val="3B68460E"/>
    <w:rsid w:val="3D40BBFA"/>
    <w:rsid w:val="3F2EB2C4"/>
    <w:rsid w:val="3FD2DEBA"/>
    <w:rsid w:val="4452EBBB"/>
    <w:rsid w:val="461C219D"/>
    <w:rsid w:val="47DF41CF"/>
    <w:rsid w:val="47F97930"/>
    <w:rsid w:val="4807861D"/>
    <w:rsid w:val="482B7DB2"/>
    <w:rsid w:val="48F05F78"/>
    <w:rsid w:val="4EB9CE5F"/>
    <w:rsid w:val="50452850"/>
    <w:rsid w:val="515F5668"/>
    <w:rsid w:val="52A619D4"/>
    <w:rsid w:val="53FED7D5"/>
    <w:rsid w:val="5D701C46"/>
    <w:rsid w:val="62E735F5"/>
    <w:rsid w:val="635F7EDA"/>
    <w:rsid w:val="64EEF28A"/>
    <w:rsid w:val="672C76DC"/>
    <w:rsid w:val="67631074"/>
    <w:rsid w:val="68EAC0FF"/>
    <w:rsid w:val="690EB3C4"/>
    <w:rsid w:val="6992E6A5"/>
    <w:rsid w:val="6DD57061"/>
    <w:rsid w:val="6E8199CC"/>
    <w:rsid w:val="6F84AD04"/>
    <w:rsid w:val="6FA22DCE"/>
    <w:rsid w:val="70743C8E"/>
    <w:rsid w:val="724F2088"/>
    <w:rsid w:val="7257CEF8"/>
    <w:rsid w:val="76E4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BDFE5F"/>
  <w15:chartTrackingRefBased/>
  <w15:docId w15:val="{DCEEC57C-EA45-4B52-945B-7D3F3A1CB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0A2F4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156082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0A2F4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156082" w:themeColor="accent1" w:sz="4" w:space="4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156082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156082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E97132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1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1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1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1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1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1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198CF" w:themeColor="accent1" w:themeTint="BF" w:sz="8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198CF" w:themeColor="accent1" w:themeTint="BF" w:sz="6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E9465" w:themeColor="accent2" w:themeTint="BF" w:sz="8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E9465" w:themeColor="accent2" w:themeTint="BF" w:sz="6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BB73D" w:themeColor="accent3" w:themeTint="BF" w:sz="8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BB73D" w:themeColor="accent3" w:themeTint="BF" w:sz="6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39BEF1" w:themeColor="accent4" w:themeTint="BF" w:sz="8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9BEF1" w:themeColor="accent4" w:themeTint="BF" w:sz="6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E49BF" w:themeColor="accent5" w:themeTint="BF" w:sz="8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E49BF" w:themeColor="accent5" w:themeTint="BF" w:sz="6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1CF50" w:themeColor="accent6" w:themeTint="BF" w:sz="8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1CF50" w:themeColor="accent6" w:themeTint="BF" w:sz="6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56082" w:themeColor="accen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97132" w:themeColor="accent2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96B24" w:themeColor="accent3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F9ED5" w:themeColor="accent4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02B93" w:themeColor="accent5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EA72E" w:themeColor="accent6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56082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56082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56082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56082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97132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97132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97132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96B24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96B24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96B24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F9ED5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F9ED5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F9ED5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02B93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02B93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02B93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EA72E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EA72E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EA72E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  <w:insideV w:val="single" w:color="2198CF" w:themeColor="accent1" w:themeTint="BF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198CF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  <w:insideV w:val="single" w:color="EE9465" w:themeColor="accent2" w:themeTint="BF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E9465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  <w:insideV w:val="single" w:color="2BB73D" w:themeColor="accent3" w:themeTint="BF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BB73D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  <w:insideV w:val="single" w:color="39BEF1" w:themeColor="accent4" w:themeTint="BF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9BEF1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  <w:insideV w:val="single" w:color="CE49BF" w:themeColor="accent5" w:themeTint="BF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E49B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  <w:insideV w:val="single" w:color="71CF50" w:themeColor="accent6" w:themeTint="BF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1CF50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color="156082" w:themeColor="accent1" w:sz="6" w:space="0"/>
          <w:insideV w:val="single" w:color="156082" w:themeColor="accent1" w:sz="6" w:space="0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color="E97132" w:themeColor="accent2" w:sz="6" w:space="0"/>
          <w:insideV w:val="single" w:color="E97132" w:themeColor="accent2" w:sz="6" w:space="0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color="196B24" w:themeColor="accent3" w:sz="6" w:space="0"/>
          <w:insideV w:val="single" w:color="196B24" w:themeColor="accent3" w:sz="6" w:space="0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color="0F9ED5" w:themeColor="accent4" w:sz="6" w:space="0"/>
          <w:insideV w:val="single" w:color="0F9ED5" w:themeColor="accent4" w:sz="6" w:space="0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color="A02B93" w:themeColor="accent5" w:sz="6" w:space="0"/>
          <w:insideV w:val="single" w:color="A02B93" w:themeColor="accent5" w:sz="6" w:space="0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color="4EA72E" w:themeColor="accent6" w:sz="6" w:space="0"/>
          <w:insideV w:val="single" w:color="4EA72E" w:themeColor="accent6" w:sz="6" w:space="0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0DF8A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156082" w:themeColor="accent1" w:sz="4" w:space="0"/>
        <w:bottom w:val="single" w:color="156082" w:themeColor="accent1" w:sz="4" w:space="0"/>
        <w:right w:val="single" w:color="156082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C394D" w:themeColor="accent1" w:themeShade="99" w:sz="4" w:space="0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E97132" w:themeColor="accent2" w:sz="4" w:space="0"/>
        <w:bottom w:val="single" w:color="E97132" w:themeColor="accent2" w:sz="4" w:space="0"/>
        <w:right w:val="single" w:color="E97132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93F10" w:themeColor="accent2" w:themeShade="99" w:sz="4" w:space="0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24" w:space="0"/>
        <w:left w:val="single" w:color="196B24" w:themeColor="accent3" w:sz="4" w:space="0"/>
        <w:bottom w:val="single" w:color="196B24" w:themeColor="accent3" w:sz="4" w:space="0"/>
        <w:right w:val="single" w:color="196B24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F4015" w:themeColor="accent3" w:themeShade="99" w:sz="4" w:space="0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24" w:space="0"/>
        <w:left w:val="single" w:color="0F9ED5" w:themeColor="accent4" w:sz="4" w:space="0"/>
        <w:bottom w:val="single" w:color="0F9ED5" w:themeColor="accent4" w:sz="4" w:space="0"/>
        <w:right w:val="single" w:color="0F9ED5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95E7F" w:themeColor="accent4" w:themeShade="99" w:sz="4" w:space="0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24" w:space="0"/>
        <w:left w:val="single" w:color="A02B93" w:themeColor="accent5" w:sz="4" w:space="0"/>
        <w:bottom w:val="single" w:color="A02B93" w:themeColor="accent5" w:sz="4" w:space="0"/>
        <w:right w:val="single" w:color="A02B93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F1957" w:themeColor="accent5" w:themeShade="99" w:sz="4" w:space="0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24" w:space="0"/>
        <w:left w:val="single" w:color="4EA72E" w:themeColor="accent6" w:sz="4" w:space="0"/>
        <w:bottom w:val="single" w:color="4EA72E" w:themeColor="accent6" w:sz="4" w:space="0"/>
        <w:right w:val="single" w:color="4EA72E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E641B" w:themeColor="accent6" w:themeShade="99" w:sz="4" w:space="0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Revision">
    <w:name w:val="Revision"/>
    <w:hidden/>
    <w:uiPriority w:val="99"/>
    <w:semiHidden/>
    <w:rsid w:val="00F83A6E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B20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0016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B2001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0016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2001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5169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1693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B4954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9015C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1.xml" Id="rId18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footer" Target="footer2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openxmlformats.org/officeDocument/2006/relationships/fontTable" Target="fontTable.xml" Id="rId23" /><Relationship Type="http://schemas.openxmlformats.org/officeDocument/2006/relationships/endnotes" Target="endnotes.xml" Id="rId10" /><Relationship Type="http://schemas.openxmlformats.org/officeDocument/2006/relationships/footer" Target="footer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3.xml" Id="rId2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1f77ed-e46f-4f31-b144-721882ac082e" xsi:nil="true"/>
    <lcf76f155ced4ddcb4097134ff3c332f xmlns="81ea6095-13b1-4eb3-b2dc-1bdc0ec72f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73BF15C20A13438B937B2FB5BABBDA" ma:contentTypeVersion="11" ma:contentTypeDescription="Create a new document." ma:contentTypeScope="" ma:versionID="abada896e760b3617fab910310b74c76">
  <xsd:schema xmlns:xsd="http://www.w3.org/2001/XMLSchema" xmlns:xs="http://www.w3.org/2001/XMLSchema" xmlns:p="http://schemas.microsoft.com/office/2006/metadata/properties" xmlns:ns2="81ea6095-13b1-4eb3-b2dc-1bdc0ec72f76" xmlns:ns3="4b1f77ed-e46f-4f31-b144-721882ac082e" targetNamespace="http://schemas.microsoft.com/office/2006/metadata/properties" ma:root="true" ma:fieldsID="3ac2d4105bed73b8441ce136b33378f5" ns2:_="" ns3:_="">
    <xsd:import namespace="81ea6095-13b1-4eb3-b2dc-1bdc0ec72f76"/>
    <xsd:import namespace="4b1f77ed-e46f-4f31-b144-721882ac082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a6095-13b1-4eb3-b2dc-1bdc0ec72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0ffa4f8-f778-48c2-adfc-db288d8861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f77ed-e46f-4f31-b144-721882ac082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4921560-614e-45d4-9a42-f306b9108765}" ma:internalName="TaxCatchAll" ma:showField="CatchAllData" ma:web="4b1f77ed-e46f-4f31-b144-721882ac082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D3B86E-0AC9-4D6F-AC17-D5F1236F3F5E}">
  <ds:schemaRefs>
    <ds:schemaRef ds:uri="http://schemas.microsoft.com/office/2006/metadata/properties"/>
    <ds:schemaRef ds:uri="http://schemas.microsoft.com/office/infopath/2007/PartnerControls"/>
    <ds:schemaRef ds:uri="4b1f77ed-e46f-4f31-b144-721882ac082e"/>
    <ds:schemaRef ds:uri="81ea6095-13b1-4eb3-b2dc-1bdc0ec72f76"/>
  </ds:schemaRefs>
</ds:datastoreItem>
</file>

<file path=customXml/itemProps2.xml><?xml version="1.0" encoding="utf-8"?>
<ds:datastoreItem xmlns:ds="http://schemas.openxmlformats.org/officeDocument/2006/customXml" ds:itemID="{CC8E9A34-197C-427E-9A4E-5545F3A049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6EBC42-5D36-4D37-8025-50298A3A0EC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5EDCFB-C206-41D7-9160-668C05CAE1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a6095-13b1-4eb3-b2dc-1bdc0ec72f76"/>
    <ds:schemaRef ds:uri="4b1f77ed-e46f-4f31-b144-721882ac08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3de3d25-240a-44c9-8053-6bee6a9cc582}" enabled="0" method="" siteId="{a3de3d25-240a-44c9-8053-6bee6a9cc582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 Blanchette</dc:creator>
  <cp:keywords/>
  <dc:description/>
  <cp:lastModifiedBy>Titi Ajibose</cp:lastModifiedBy>
  <cp:revision>114</cp:revision>
  <dcterms:created xsi:type="dcterms:W3CDTF">2026-05-14T08:37:00Z</dcterms:created>
  <dcterms:modified xsi:type="dcterms:W3CDTF">2026-06-30T21:06:26Z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0x0101007D73BF15C20A13438B937B2FB5BABBDA</vt:lpwstr>
  </property>
</Properties>
</file>